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21F6B" w14:textId="2279CB3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8C34FF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6D9EE68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CD6F1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87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1185" w14:textId="77777777" w:rsidR="00583EA0" w:rsidRDefault="00583EA0">
            <w:r>
              <w:t>Inschrijver</w:t>
            </w:r>
          </w:p>
        </w:tc>
      </w:tr>
      <w:tr w:rsidR="00583EA0" w14:paraId="734D2AA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76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B687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7903B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32736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F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1AF" w14:textId="77777777"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927F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5CF35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3D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8A80" w14:textId="77777777" w:rsidR="00583EA0" w:rsidRDefault="00583EA0">
            <w:r>
              <w:t xml:space="preserve">Referentieproject </w:t>
            </w:r>
          </w:p>
        </w:tc>
      </w:tr>
      <w:tr w:rsidR="00583EA0" w14:paraId="57F8DD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A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05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43B74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EEB01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F0F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12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60716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DC60CF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6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F0AF" w14:textId="77777777" w:rsidR="00583EA0" w:rsidRDefault="00583EA0">
            <w:r>
              <w:t>Referentie heeft betrekking op:</w:t>
            </w:r>
          </w:p>
          <w:p w14:paraId="308434F4" w14:textId="77777777" w:rsidR="00583EA0" w:rsidRDefault="00583EA0">
            <w:r>
              <w:t xml:space="preserve"> </w:t>
            </w:r>
          </w:p>
          <w:p w14:paraId="5AF0442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72E834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942E58A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066CA006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1043C533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12F0DFCA" w14:textId="77777777" w:rsidR="00583EA0" w:rsidRDefault="00583EA0">
            <w:r>
              <w:sym w:font="Wingdings" w:char="F06F"/>
            </w:r>
            <w:r>
              <w:t xml:space="preserve">  Selectiecriterium</w:t>
            </w:r>
            <w:proofErr w:type="gramStart"/>
            <w:r>
              <w:t xml:space="preserve"> ..</w:t>
            </w:r>
            <w:proofErr w:type="gramEnd"/>
          </w:p>
        </w:tc>
      </w:tr>
      <w:tr w:rsidR="00583EA0" w14:paraId="0E1A753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B1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07AD" w14:textId="77777777" w:rsidR="00583EA0" w:rsidRDefault="00583EA0">
            <w:r>
              <w:t>Naam en adres opdrachtgever:</w:t>
            </w:r>
          </w:p>
        </w:tc>
      </w:tr>
      <w:tr w:rsidR="00583EA0" w14:paraId="11C9E47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216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01B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253E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EC5CD3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DF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0E8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F691E8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8D819E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6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756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101B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AEF8BFA" w14:textId="77777777" w:rsidR="00583EA0" w:rsidRDefault="00583EA0">
            <w:pPr>
              <w:rPr>
                <w:highlight w:val="lightGray"/>
              </w:rPr>
            </w:pPr>
          </w:p>
          <w:p w14:paraId="42D9CE9C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14:paraId="1B880F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931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EF10" w14:textId="77777777"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14:paraId="5B2CD7D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7C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1D9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787E858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13E964B1" w14:textId="77777777" w:rsidR="00583EA0" w:rsidRDefault="00583EA0">
            <w:pPr>
              <w:rPr>
                <w:highlight w:val="lightGray"/>
              </w:rPr>
            </w:pPr>
          </w:p>
          <w:p w14:paraId="7BC8A34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5058AC9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7FD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428D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12FBF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598C9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D46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6309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ED02FF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145C13C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5DE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644D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6DCCF1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14:paraId="6AF194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4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ABD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094D9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57A7B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71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DDC" w14:textId="77777777" w:rsidR="00583EA0" w:rsidRDefault="00583EA0">
            <w:r>
              <w:t>Datum van oplevering</w:t>
            </w:r>
          </w:p>
          <w:p w14:paraId="1CCAE11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2A3D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EA4593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D0BF4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45E64B" w14:textId="77777777" w:rsidR="00583EA0" w:rsidRDefault="00583EA0">
            <w:r>
              <w:t>Contractvorm:</w:t>
            </w:r>
          </w:p>
          <w:p w14:paraId="21A0C89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3C917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</w:t>
            </w:r>
            <w:proofErr w:type="gramStart"/>
            <w:r>
              <w:rPr>
                <w:highlight w:val="lightGray"/>
              </w:rPr>
              <w:t>bijv.</w:t>
            </w:r>
            <w:proofErr w:type="gramEnd"/>
            <w:r>
              <w:rPr>
                <w:highlight w:val="lightGray"/>
              </w:rPr>
              <w:t xml:space="preserve"> UAV / UAV-GC)</w:t>
            </w:r>
          </w:p>
        </w:tc>
      </w:tr>
      <w:tr w:rsidR="00583EA0" w14:paraId="73E5138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FE8F0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DC204C4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3DAB65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0A7FE62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A6FE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14506F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5E5F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6E488B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ACAB1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2DBF5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1363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4EA303B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C2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5FC3" w14:textId="77777777" w:rsidR="00583EA0" w:rsidRDefault="00583EA0">
            <w:r>
              <w:t xml:space="preserve">Omvang van de werkzaamheden die door de gegadigde en de andere deelnemers in </w:t>
            </w:r>
            <w:proofErr w:type="gramStart"/>
            <w:r>
              <w:t>het  samenwerkingsverband</w:t>
            </w:r>
            <w:proofErr w:type="gramEnd"/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6BA75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A3BDD5E" w14:textId="77777777" w:rsidR="00583EA0" w:rsidRDefault="00583EA0">
            <w:pPr>
              <w:rPr>
                <w:highlight w:val="lightGray"/>
              </w:rPr>
            </w:pPr>
          </w:p>
          <w:p w14:paraId="35A8156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C49B104" w14:textId="77777777" w:rsidR="00583EA0" w:rsidRDefault="00583EA0">
            <w:pPr>
              <w:rPr>
                <w:highlight w:val="lightGray"/>
              </w:rPr>
            </w:pPr>
          </w:p>
          <w:p w14:paraId="02189A7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74903FB" w14:textId="77777777" w:rsidR="00583EA0" w:rsidRDefault="00583EA0" w:rsidP="00583EA0">
      <w:pPr>
        <w:pStyle w:val="colofontitel"/>
      </w:pPr>
    </w:p>
    <w:p w14:paraId="372A75AA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801">
    <w:abstractNumId w:val="0"/>
  </w:num>
  <w:num w:numId="2" w16cid:durableId="1470052030">
    <w:abstractNumId w:val="3"/>
  </w:num>
  <w:num w:numId="3" w16cid:durableId="218128606">
    <w:abstractNumId w:val="7"/>
  </w:num>
  <w:num w:numId="4" w16cid:durableId="943726205">
    <w:abstractNumId w:val="6"/>
  </w:num>
  <w:num w:numId="5" w16cid:durableId="486750281">
    <w:abstractNumId w:val="0"/>
  </w:num>
  <w:num w:numId="6" w16cid:durableId="1481727735">
    <w:abstractNumId w:val="2"/>
  </w:num>
  <w:num w:numId="7" w16cid:durableId="1090278739">
    <w:abstractNumId w:val="5"/>
  </w:num>
  <w:num w:numId="8" w16cid:durableId="1955670094">
    <w:abstractNumId w:val="4"/>
  </w:num>
  <w:num w:numId="9" w16cid:durableId="1328511464">
    <w:abstractNumId w:val="7"/>
  </w:num>
  <w:num w:numId="10" w16cid:durableId="629553977">
    <w:abstractNumId w:val="6"/>
  </w:num>
  <w:num w:numId="11" w16cid:durableId="1264726526">
    <w:abstractNumId w:val="6"/>
  </w:num>
  <w:num w:numId="12" w16cid:durableId="1733507196">
    <w:abstractNumId w:val="6"/>
  </w:num>
  <w:num w:numId="13" w16cid:durableId="111825165">
    <w:abstractNumId w:val="6"/>
  </w:num>
  <w:num w:numId="14" w16cid:durableId="855997081">
    <w:abstractNumId w:val="6"/>
  </w:num>
  <w:num w:numId="15" w16cid:durableId="2145388570">
    <w:abstractNumId w:val="6"/>
  </w:num>
  <w:num w:numId="16" w16cid:durableId="62916290">
    <w:abstractNumId w:val="6"/>
  </w:num>
  <w:num w:numId="17" w16cid:durableId="1028919449">
    <w:abstractNumId w:val="6"/>
  </w:num>
  <w:num w:numId="18" w16cid:durableId="1864438813">
    <w:abstractNumId w:val="6"/>
  </w:num>
  <w:num w:numId="19" w16cid:durableId="850528488">
    <w:abstractNumId w:val="4"/>
  </w:num>
  <w:num w:numId="20" w16cid:durableId="2084183758">
    <w:abstractNumId w:val="7"/>
  </w:num>
  <w:num w:numId="21" w16cid:durableId="2009820682">
    <w:abstractNumId w:val="0"/>
  </w:num>
  <w:num w:numId="22" w16cid:durableId="1679498981">
    <w:abstractNumId w:val="2"/>
  </w:num>
  <w:num w:numId="23" w16cid:durableId="731273680">
    <w:abstractNumId w:val="5"/>
  </w:num>
  <w:num w:numId="24" w16cid:durableId="2021007966">
    <w:abstractNumId w:val="0"/>
  </w:num>
  <w:num w:numId="25" w16cid:durableId="708459962">
    <w:abstractNumId w:val="0"/>
  </w:num>
  <w:num w:numId="26" w16cid:durableId="148181947">
    <w:abstractNumId w:val="0"/>
  </w:num>
  <w:num w:numId="27" w16cid:durableId="1740132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222C3"/>
    <w:rsid w:val="00BD0C39"/>
    <w:rsid w:val="00D57B90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4B33F"/>
  <w15:docId w15:val="{2C8B54CA-8414-4468-A72A-05E32774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Alders, Jordi</cp:lastModifiedBy>
  <cp:revision>3</cp:revision>
  <dcterms:created xsi:type="dcterms:W3CDTF">2018-08-07T10:53:00Z</dcterms:created>
  <dcterms:modified xsi:type="dcterms:W3CDTF">2026-04-09T09:27:00Z</dcterms:modified>
</cp:coreProperties>
</file>